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98" w:type="dxa"/>
        <w:tblInd w:w="-176" w:type="dxa"/>
        <w:tblLook w:val="0000" w:firstRow="0" w:lastRow="0" w:firstColumn="0" w:lastColumn="0" w:noHBand="0" w:noVBand="0"/>
      </w:tblPr>
      <w:tblGrid>
        <w:gridCol w:w="9498"/>
      </w:tblGrid>
      <w:tr w:rsidR="00557A95" w:rsidRPr="00404298" w:rsidTr="00550D1B">
        <w:trPr>
          <w:trHeight w:hRule="exact" w:val="749"/>
        </w:trPr>
        <w:tc>
          <w:tcPr>
            <w:tcW w:w="9498" w:type="dxa"/>
          </w:tcPr>
          <w:p w:rsidR="00557A95" w:rsidRDefault="00557A95" w:rsidP="00550D1B">
            <w:pPr>
              <w:rPr>
                <w:b/>
                <w:sz w:val="24"/>
              </w:rPr>
            </w:pPr>
            <w:bookmarkStart w:id="0" w:name="_Ref256975714"/>
            <w:bookmarkStart w:id="1" w:name="_Toc301966951"/>
            <w:bookmarkStart w:id="2" w:name="_Toc307487053"/>
            <w:bookmarkStart w:id="3" w:name="_Toc405460805"/>
            <w:bookmarkStart w:id="4" w:name="_Toc301945795"/>
            <w:r w:rsidRPr="00CD5E88">
              <w:rPr>
                <w:b/>
                <w:sz w:val="24"/>
              </w:rPr>
              <w:t xml:space="preserve">Bijlage </w:t>
            </w:r>
            <w:bookmarkStart w:id="5" w:name="OLE_LINK73"/>
            <w:r w:rsidRPr="00CD5E88">
              <w:rPr>
                <w:b/>
                <w:sz w:val="24"/>
              </w:rPr>
              <w:t>“</w:t>
            </w:r>
            <w:bookmarkStart w:id="6" w:name="OLE_LINK9"/>
            <w:r w:rsidRPr="00CD5E88">
              <w:rPr>
                <w:b/>
                <w:sz w:val="24"/>
              </w:rPr>
              <w:t xml:space="preserve">Specificaties </w:t>
            </w:r>
            <w:r>
              <w:rPr>
                <w:b/>
                <w:sz w:val="24"/>
              </w:rPr>
              <w:t>profiel</w:t>
            </w:r>
            <w:r w:rsidRPr="00CD5E88">
              <w:rPr>
                <w:b/>
                <w:sz w:val="24"/>
              </w:rPr>
              <w:t>verbetering</w:t>
            </w:r>
            <w:bookmarkEnd w:id="6"/>
            <w:r w:rsidRPr="00CD5E88">
              <w:rPr>
                <w:b/>
                <w:sz w:val="24"/>
              </w:rPr>
              <w:t>”</w:t>
            </w:r>
            <w:bookmarkEnd w:id="0"/>
            <w:bookmarkEnd w:id="1"/>
            <w:bookmarkEnd w:id="2"/>
            <w:bookmarkEnd w:id="3"/>
            <w:bookmarkEnd w:id="5"/>
            <w:r w:rsidRPr="00CD5E88">
              <w:rPr>
                <w:b/>
                <w:sz w:val="24"/>
              </w:rPr>
              <w:tab/>
            </w:r>
            <w:bookmarkEnd w:id="4"/>
          </w:p>
          <w:p w:rsidR="00557A95" w:rsidRDefault="00557A95" w:rsidP="00550D1B">
            <w:pPr>
              <w:rPr>
                <w:b/>
                <w:sz w:val="24"/>
              </w:rPr>
            </w:pPr>
          </w:p>
          <w:p w:rsidR="00557A95" w:rsidRDefault="00557A95" w:rsidP="00550D1B">
            <w:pPr>
              <w:rPr>
                <w:b/>
                <w:sz w:val="24"/>
              </w:rPr>
            </w:pPr>
          </w:p>
          <w:p w:rsidR="00557A95" w:rsidRDefault="00557A95" w:rsidP="00550D1B">
            <w:pPr>
              <w:rPr>
                <w:b/>
                <w:sz w:val="24"/>
              </w:rPr>
            </w:pPr>
          </w:p>
          <w:p w:rsidR="00557A95" w:rsidRPr="00CD5E88" w:rsidRDefault="00557A95" w:rsidP="00550D1B">
            <w:pPr>
              <w:rPr>
                <w:b/>
                <w:sz w:val="24"/>
              </w:rPr>
            </w:pPr>
          </w:p>
        </w:tc>
      </w:tr>
      <w:tr w:rsidR="00557A95" w:rsidRPr="00404298" w:rsidTr="00550D1B">
        <w:trPr>
          <w:trHeight w:hRule="exact" w:val="520"/>
        </w:trPr>
        <w:tc>
          <w:tcPr>
            <w:tcW w:w="9498" w:type="dxa"/>
          </w:tcPr>
          <w:p w:rsidR="00557A95" w:rsidRPr="00404298" w:rsidRDefault="00557A95" w:rsidP="00550D1B">
            <w:pPr>
              <w:pStyle w:val="broodtekst"/>
              <w:tabs>
                <w:tab w:val="clear" w:pos="227"/>
                <w:tab w:val="clear" w:pos="454"/>
                <w:tab w:val="clear" w:pos="680"/>
              </w:tabs>
              <w:autoSpaceDE/>
              <w:autoSpaceDN/>
              <w:adjustRightInd/>
              <w:spacing w:after="480"/>
              <w:rPr>
                <w:szCs w:val="24"/>
              </w:rPr>
            </w:pPr>
            <w:r w:rsidRPr="00404298">
              <w:rPr>
                <w:szCs w:val="24"/>
              </w:rPr>
              <w:t xml:space="preserve">. . . . . . . . . . . . . . . . . . . . . . . . . . . . . . . . . . . . . . . . . . . . . . . . . . . . . . . . . . . . . . . . . . . . . . . . </w:t>
            </w:r>
          </w:p>
        </w:tc>
      </w:tr>
    </w:tbl>
    <w:p w:rsidR="00557A95" w:rsidRPr="00404298" w:rsidRDefault="00557A95" w:rsidP="00557A95">
      <w:pPr>
        <w:rPr>
          <w:b/>
          <w:caps/>
          <w:u w:val="single"/>
        </w:rPr>
      </w:pPr>
      <w:r w:rsidRPr="00404298">
        <w:rPr>
          <w:b/>
          <w:caps/>
          <w:u w:val="single"/>
        </w:rPr>
        <w:t>A. O</w:t>
      </w:r>
      <w:r>
        <w:rPr>
          <w:b/>
          <w:caps/>
          <w:u w:val="single"/>
        </w:rPr>
        <w:t>verzicht van oude (NAP-) HOOGTEn</w:t>
      </w:r>
    </w:p>
    <w:p w:rsidR="00557A95" w:rsidRPr="00404298" w:rsidRDefault="00557A95" w:rsidP="00557A95">
      <w:pPr>
        <w:pStyle w:val="RapportReferentie"/>
        <w:spacing w:line="240" w:lineRule="atLeast"/>
        <w:rPr>
          <w:rFonts w:ascii="Verdana" w:hAnsi="Verdana"/>
          <w:spacing w:val="0"/>
          <w:szCs w:val="24"/>
        </w:rPr>
      </w:pPr>
    </w:p>
    <w:p w:rsidR="00557A95" w:rsidRPr="00404298" w:rsidRDefault="00557A95" w:rsidP="00557A95">
      <w:pPr>
        <w:rPr>
          <w:b/>
        </w:rPr>
      </w:pPr>
      <w:r w:rsidRPr="00404298">
        <w:rPr>
          <w:b/>
        </w:rPr>
        <w:t>Project:……………..</w:t>
      </w:r>
      <w:r w:rsidRPr="00404298">
        <w:rPr>
          <w:b/>
        </w:rPr>
        <w:tab/>
        <w:t>BESTAND: HOOFDBA….</w:t>
      </w:r>
      <w:r w:rsidRPr="00404298">
        <w:rPr>
          <w:b/>
        </w:rPr>
        <w:tab/>
        <w:t>OMSCHR:……………</w:t>
      </w:r>
      <w:r w:rsidRPr="00404298">
        <w:rPr>
          <w:b/>
        </w:rPr>
        <w:tab/>
        <w:t>PAGNR:….</w:t>
      </w:r>
    </w:p>
    <w:p w:rsidR="00557A95" w:rsidRPr="00404298" w:rsidRDefault="00557A95" w:rsidP="00557A95"/>
    <w:tbl>
      <w:tblPr>
        <w:tblW w:w="7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2"/>
        <w:gridCol w:w="2720"/>
        <w:gridCol w:w="3685"/>
      </w:tblGrid>
      <w:tr w:rsidR="00557A95" w:rsidRPr="00404298" w:rsidTr="00550D1B">
        <w:trPr>
          <w:gridAfter w:val="2"/>
          <w:wAfter w:w="6405" w:type="dxa"/>
          <w:cantSplit/>
          <w:trHeight w:val="512"/>
        </w:trPr>
        <w:tc>
          <w:tcPr>
            <w:tcW w:w="952" w:type="dxa"/>
            <w:vMerge w:val="restart"/>
            <w:tcBorders>
              <w:bottom w:val="single" w:sz="4" w:space="0" w:color="auto"/>
            </w:tcBorders>
          </w:tcPr>
          <w:p w:rsidR="00557A95" w:rsidRPr="00404298" w:rsidRDefault="00557A95" w:rsidP="00550D1B">
            <w:pPr>
              <w:jc w:val="center"/>
            </w:pPr>
            <w:proofErr w:type="spellStart"/>
            <w:r w:rsidRPr="00404298">
              <w:t>Kilome</w:t>
            </w:r>
            <w:proofErr w:type="spellEnd"/>
            <w:r w:rsidRPr="00404298">
              <w:t>-</w:t>
            </w:r>
          </w:p>
          <w:p w:rsidR="00557A95" w:rsidRPr="00404298" w:rsidRDefault="00557A95" w:rsidP="00550D1B">
            <w:pPr>
              <w:jc w:val="center"/>
            </w:pPr>
            <w:proofErr w:type="spellStart"/>
            <w:r w:rsidRPr="00404298">
              <w:t>trering</w:t>
            </w:r>
            <w:proofErr w:type="spellEnd"/>
          </w:p>
          <w:p w:rsidR="00557A95" w:rsidRPr="00404298" w:rsidRDefault="00557A95" w:rsidP="00550D1B">
            <w:pPr>
              <w:jc w:val="center"/>
            </w:pPr>
            <w:r w:rsidRPr="00404298">
              <w:t>(m)</w:t>
            </w:r>
          </w:p>
        </w:tc>
      </w:tr>
      <w:tr w:rsidR="00557A95" w:rsidRPr="00404298" w:rsidTr="00550D1B">
        <w:trPr>
          <w:cantSplit/>
          <w:trHeight w:val="160"/>
        </w:trPr>
        <w:tc>
          <w:tcPr>
            <w:tcW w:w="952" w:type="dxa"/>
            <w:vMerge/>
          </w:tcPr>
          <w:p w:rsidR="00557A95" w:rsidRPr="00404298" w:rsidRDefault="00557A95" w:rsidP="00550D1B">
            <w:pPr>
              <w:jc w:val="center"/>
            </w:pPr>
          </w:p>
        </w:tc>
        <w:tc>
          <w:tcPr>
            <w:tcW w:w="2720" w:type="dxa"/>
          </w:tcPr>
          <w:p w:rsidR="00557A95" w:rsidRPr="00404298" w:rsidRDefault="00557A95" w:rsidP="00550D1B">
            <w:pPr>
              <w:jc w:val="center"/>
            </w:pPr>
            <w:r w:rsidRPr="00404298">
              <w:t>Hoogte rechter kantstreep</w:t>
            </w:r>
          </w:p>
        </w:tc>
        <w:tc>
          <w:tcPr>
            <w:tcW w:w="3685" w:type="dxa"/>
          </w:tcPr>
          <w:p w:rsidR="00557A95" w:rsidRPr="00404298" w:rsidRDefault="00557A95" w:rsidP="00550D1B">
            <w:pPr>
              <w:jc w:val="center"/>
            </w:pPr>
            <w:r w:rsidRPr="00404298">
              <w:t>Hoogte linker kantstreep</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bl>
    <w:p w:rsidR="00557A95" w:rsidRPr="00404298" w:rsidRDefault="00557A95" w:rsidP="00557A95"/>
    <w:p w:rsidR="00557A95" w:rsidRPr="00404298" w:rsidRDefault="00557A95" w:rsidP="00557A95">
      <w:pPr>
        <w:rPr>
          <w:b/>
        </w:rPr>
      </w:pPr>
      <w:r w:rsidRPr="00404298">
        <w:rPr>
          <w:b/>
        </w:rPr>
        <w:t>Project:……………..</w:t>
      </w:r>
      <w:r w:rsidRPr="00404298">
        <w:rPr>
          <w:b/>
        </w:rPr>
        <w:tab/>
        <w:t>BESTAND: TOERI….</w:t>
      </w:r>
      <w:r w:rsidRPr="00404298">
        <w:rPr>
          <w:b/>
        </w:rPr>
        <w:tab/>
        <w:t>OMSCHR:……………</w:t>
      </w:r>
      <w:r w:rsidRPr="00404298">
        <w:rPr>
          <w:b/>
        </w:rPr>
        <w:tab/>
        <w:t>PAGNR:….</w:t>
      </w:r>
    </w:p>
    <w:p w:rsidR="00557A95" w:rsidRPr="00404298" w:rsidRDefault="00557A95" w:rsidP="00557A9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68"/>
        <w:gridCol w:w="2723"/>
        <w:gridCol w:w="3685"/>
      </w:tblGrid>
      <w:tr w:rsidR="00557A95" w:rsidRPr="00404298" w:rsidTr="00550D1B">
        <w:trPr>
          <w:gridAfter w:val="2"/>
          <w:wAfter w:w="6408" w:type="dxa"/>
          <w:cantSplit/>
          <w:trHeight w:val="257"/>
        </w:trPr>
        <w:tc>
          <w:tcPr>
            <w:tcW w:w="968" w:type="dxa"/>
            <w:vMerge w:val="restart"/>
          </w:tcPr>
          <w:p w:rsidR="00557A95" w:rsidRPr="00404298" w:rsidRDefault="00557A95" w:rsidP="00550D1B">
            <w:pPr>
              <w:jc w:val="center"/>
            </w:pPr>
            <w:proofErr w:type="spellStart"/>
            <w:r w:rsidRPr="00404298">
              <w:t>Kilome</w:t>
            </w:r>
            <w:proofErr w:type="spellEnd"/>
            <w:r w:rsidRPr="00404298">
              <w:t>-</w:t>
            </w:r>
          </w:p>
          <w:p w:rsidR="00557A95" w:rsidRPr="00404298" w:rsidRDefault="00557A95" w:rsidP="00550D1B">
            <w:pPr>
              <w:jc w:val="center"/>
            </w:pPr>
            <w:proofErr w:type="spellStart"/>
            <w:r w:rsidRPr="00404298">
              <w:t>trering</w:t>
            </w:r>
            <w:proofErr w:type="spellEnd"/>
          </w:p>
          <w:p w:rsidR="00557A95" w:rsidRPr="00404298" w:rsidRDefault="00557A95" w:rsidP="00550D1B">
            <w:pPr>
              <w:jc w:val="center"/>
            </w:pPr>
            <w:r w:rsidRPr="00404298">
              <w:t>(m)</w:t>
            </w:r>
          </w:p>
        </w:tc>
      </w:tr>
      <w:tr w:rsidR="00557A95" w:rsidRPr="00404298" w:rsidTr="00550D1B">
        <w:trPr>
          <w:cantSplit/>
          <w:trHeight w:val="124"/>
        </w:trPr>
        <w:tc>
          <w:tcPr>
            <w:tcW w:w="968" w:type="dxa"/>
            <w:vMerge/>
          </w:tcPr>
          <w:p w:rsidR="00557A95" w:rsidRPr="00404298" w:rsidRDefault="00557A95" w:rsidP="00550D1B">
            <w:pPr>
              <w:jc w:val="center"/>
            </w:pPr>
          </w:p>
        </w:tc>
        <w:tc>
          <w:tcPr>
            <w:tcW w:w="2723" w:type="dxa"/>
          </w:tcPr>
          <w:p w:rsidR="00557A95" w:rsidRPr="00404298" w:rsidRDefault="00557A95" w:rsidP="00550D1B">
            <w:pPr>
              <w:jc w:val="center"/>
            </w:pPr>
            <w:r w:rsidRPr="00404298">
              <w:t>Hoogte rechter kantstreep</w:t>
            </w:r>
          </w:p>
        </w:tc>
        <w:tc>
          <w:tcPr>
            <w:tcW w:w="3685" w:type="dxa"/>
          </w:tcPr>
          <w:p w:rsidR="00557A95" w:rsidRPr="00404298" w:rsidRDefault="00557A95" w:rsidP="00550D1B">
            <w:pPr>
              <w:jc w:val="center"/>
            </w:pPr>
            <w:r w:rsidRPr="00404298">
              <w:t>Hoogte linker kantstreep</w:t>
            </w:r>
          </w:p>
        </w:tc>
      </w:tr>
      <w:tr w:rsidR="00557A95" w:rsidRPr="00404298" w:rsidTr="00550D1B">
        <w:trPr>
          <w:trHeight w:val="184"/>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p>
        </w:tc>
        <w:tc>
          <w:tcPr>
            <w:tcW w:w="2723" w:type="dxa"/>
          </w:tcPr>
          <w:p w:rsidR="00557A95" w:rsidRPr="00404298" w:rsidRDefault="00557A95" w:rsidP="00550D1B">
            <w:pPr>
              <w:jc w:val="center"/>
            </w:pPr>
          </w:p>
        </w:tc>
        <w:tc>
          <w:tcPr>
            <w:tcW w:w="3685" w:type="dxa"/>
          </w:tcPr>
          <w:p w:rsidR="00557A95" w:rsidRPr="00404298" w:rsidRDefault="00557A95" w:rsidP="00550D1B">
            <w:pPr>
              <w:jc w:val="center"/>
            </w:pPr>
          </w:p>
        </w:tc>
      </w:tr>
    </w:tbl>
    <w:p w:rsidR="00557A95" w:rsidRPr="00404298" w:rsidRDefault="00557A95" w:rsidP="00557A95">
      <w:pPr>
        <w:rPr>
          <w:b/>
          <w:bCs/>
          <w:caps/>
          <w:color w:val="000000"/>
          <w:u w:val="single"/>
        </w:rPr>
      </w:pPr>
    </w:p>
    <w:p w:rsidR="00557A95" w:rsidRPr="00404298" w:rsidRDefault="00557A95" w:rsidP="00557A95">
      <w:pPr>
        <w:rPr>
          <w:b/>
          <w:bCs/>
          <w:caps/>
          <w:color w:val="000000"/>
          <w:u w:val="single"/>
        </w:rPr>
      </w:pPr>
      <w:r w:rsidRPr="00404298">
        <w:rPr>
          <w:b/>
          <w:bCs/>
          <w:caps/>
          <w:color w:val="000000"/>
          <w:u w:val="single"/>
        </w:rPr>
        <w:br w:type="page"/>
      </w:r>
      <w:r w:rsidRPr="00404298">
        <w:rPr>
          <w:b/>
          <w:bCs/>
          <w:caps/>
          <w:color w:val="000000"/>
          <w:u w:val="single"/>
        </w:rPr>
        <w:lastRenderedPageBreak/>
        <w:t>B. Ove</w:t>
      </w:r>
      <w:r>
        <w:rPr>
          <w:b/>
          <w:bCs/>
          <w:caps/>
          <w:color w:val="000000"/>
          <w:u w:val="single"/>
        </w:rPr>
        <w:t>rzicht van NIEUWE (NAP-) HOOGTEn</w:t>
      </w:r>
      <w:r w:rsidRPr="00404298">
        <w:rPr>
          <w:b/>
          <w:bCs/>
          <w:caps/>
          <w:color w:val="000000"/>
          <w:u w:val="single"/>
        </w:rPr>
        <w:t xml:space="preserve"> en dwarshellingen </w:t>
      </w:r>
    </w:p>
    <w:p w:rsidR="00557A95" w:rsidRPr="00404298" w:rsidRDefault="00557A95" w:rsidP="00557A95">
      <w:pPr>
        <w:rPr>
          <w:color w:val="000000"/>
        </w:rPr>
      </w:pPr>
    </w:p>
    <w:p w:rsidR="00557A95" w:rsidRPr="00404298" w:rsidRDefault="00557A95" w:rsidP="00557A95">
      <w:pPr>
        <w:rPr>
          <w:b/>
          <w:bCs/>
          <w:color w:val="000000"/>
        </w:rPr>
      </w:pPr>
      <w:r w:rsidRPr="00404298">
        <w:rPr>
          <w:b/>
          <w:bCs/>
          <w:color w:val="000000"/>
        </w:rPr>
        <w:t>Project:……………..</w:t>
      </w:r>
      <w:r w:rsidRPr="00404298">
        <w:rPr>
          <w:b/>
          <w:bCs/>
          <w:color w:val="000000"/>
        </w:rPr>
        <w:tab/>
        <w:t>BESTAND: HOOFDBA….</w:t>
      </w:r>
      <w:r w:rsidRPr="00404298">
        <w:rPr>
          <w:b/>
          <w:bCs/>
          <w:color w:val="000000"/>
        </w:rPr>
        <w:tab/>
        <w:t>OMSCHR:……………</w:t>
      </w:r>
      <w:r w:rsidRPr="00404298">
        <w:rPr>
          <w:b/>
          <w:bCs/>
          <w:color w:val="000000"/>
        </w:rPr>
        <w:tab/>
        <w:t>PAGNR:….</w:t>
      </w:r>
    </w:p>
    <w:p w:rsidR="00557A95" w:rsidRPr="00404298" w:rsidRDefault="00557A95" w:rsidP="00557A95">
      <w:pPr>
        <w:rPr>
          <w:color w:val="000000"/>
        </w:rPr>
      </w:pPr>
    </w:p>
    <w:tbl>
      <w:tblPr>
        <w:tblW w:w="7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2"/>
        <w:gridCol w:w="2720"/>
        <w:gridCol w:w="3685"/>
      </w:tblGrid>
      <w:tr w:rsidR="00557A95" w:rsidRPr="00404298" w:rsidTr="00550D1B">
        <w:trPr>
          <w:gridAfter w:val="2"/>
          <w:wAfter w:w="6405" w:type="dxa"/>
          <w:cantSplit/>
          <w:trHeight w:val="512"/>
        </w:trPr>
        <w:tc>
          <w:tcPr>
            <w:tcW w:w="952" w:type="dxa"/>
            <w:vMerge w:val="restart"/>
            <w:tcBorders>
              <w:bottom w:val="single" w:sz="4" w:space="0" w:color="auto"/>
            </w:tcBorders>
          </w:tcPr>
          <w:p w:rsidR="00557A95" w:rsidRPr="00404298" w:rsidRDefault="00557A95" w:rsidP="00550D1B">
            <w:pPr>
              <w:jc w:val="center"/>
            </w:pPr>
            <w:proofErr w:type="spellStart"/>
            <w:r w:rsidRPr="00404298">
              <w:t>Kilome</w:t>
            </w:r>
            <w:proofErr w:type="spellEnd"/>
            <w:r w:rsidRPr="00404298">
              <w:t>-</w:t>
            </w:r>
          </w:p>
          <w:p w:rsidR="00557A95" w:rsidRPr="00404298" w:rsidRDefault="00557A95" w:rsidP="00550D1B">
            <w:pPr>
              <w:jc w:val="center"/>
            </w:pPr>
            <w:proofErr w:type="spellStart"/>
            <w:r w:rsidRPr="00404298">
              <w:t>trering</w:t>
            </w:r>
            <w:proofErr w:type="spellEnd"/>
          </w:p>
          <w:p w:rsidR="00557A95" w:rsidRPr="00404298" w:rsidRDefault="00557A95" w:rsidP="00550D1B">
            <w:pPr>
              <w:jc w:val="center"/>
            </w:pPr>
            <w:r w:rsidRPr="00404298">
              <w:t>(m)</w:t>
            </w:r>
          </w:p>
        </w:tc>
      </w:tr>
      <w:tr w:rsidR="00557A95" w:rsidRPr="00404298" w:rsidTr="00550D1B">
        <w:trPr>
          <w:cantSplit/>
          <w:trHeight w:val="160"/>
        </w:trPr>
        <w:tc>
          <w:tcPr>
            <w:tcW w:w="952" w:type="dxa"/>
            <w:vMerge/>
          </w:tcPr>
          <w:p w:rsidR="00557A95" w:rsidRPr="00404298" w:rsidRDefault="00557A95" w:rsidP="00550D1B">
            <w:pPr>
              <w:jc w:val="center"/>
            </w:pPr>
          </w:p>
        </w:tc>
        <w:tc>
          <w:tcPr>
            <w:tcW w:w="2720" w:type="dxa"/>
          </w:tcPr>
          <w:p w:rsidR="00557A95" w:rsidRPr="00404298" w:rsidRDefault="00557A95" w:rsidP="00550D1B">
            <w:pPr>
              <w:jc w:val="center"/>
            </w:pPr>
            <w:r w:rsidRPr="00404298">
              <w:t>Hoogte rechter kantstreep</w:t>
            </w:r>
          </w:p>
        </w:tc>
        <w:tc>
          <w:tcPr>
            <w:tcW w:w="3685" w:type="dxa"/>
          </w:tcPr>
          <w:p w:rsidR="00557A95" w:rsidRPr="00404298" w:rsidRDefault="00557A95" w:rsidP="00550D1B">
            <w:pPr>
              <w:jc w:val="center"/>
            </w:pPr>
            <w:r w:rsidRPr="00404298">
              <w:t>Dwarshelling (%)</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p>
        </w:tc>
        <w:tc>
          <w:tcPr>
            <w:tcW w:w="2720" w:type="dxa"/>
          </w:tcPr>
          <w:p w:rsidR="00557A95" w:rsidRPr="00404298" w:rsidRDefault="00557A95" w:rsidP="00550D1B">
            <w:pPr>
              <w:jc w:val="center"/>
            </w:pPr>
          </w:p>
        </w:tc>
        <w:tc>
          <w:tcPr>
            <w:tcW w:w="3685" w:type="dxa"/>
          </w:tcPr>
          <w:p w:rsidR="00557A95" w:rsidRPr="00404298" w:rsidRDefault="00557A95" w:rsidP="00550D1B">
            <w:pPr>
              <w:jc w:val="center"/>
            </w:pPr>
          </w:p>
        </w:tc>
      </w:tr>
    </w:tbl>
    <w:p w:rsidR="00557A95" w:rsidRPr="00404298" w:rsidRDefault="00557A95" w:rsidP="00557A95"/>
    <w:p w:rsidR="00557A95" w:rsidRPr="00404298" w:rsidRDefault="00557A95" w:rsidP="00557A95">
      <w:pPr>
        <w:rPr>
          <w:b/>
        </w:rPr>
      </w:pPr>
      <w:r w:rsidRPr="00404298">
        <w:rPr>
          <w:b/>
        </w:rPr>
        <w:t>Project:……………..</w:t>
      </w:r>
      <w:r w:rsidRPr="00404298">
        <w:rPr>
          <w:b/>
        </w:rPr>
        <w:tab/>
        <w:t>BESTAND: TOERI….</w:t>
      </w:r>
      <w:r w:rsidRPr="00404298">
        <w:rPr>
          <w:b/>
        </w:rPr>
        <w:tab/>
        <w:t>OMSCHR:……………</w:t>
      </w:r>
      <w:r w:rsidRPr="00404298">
        <w:rPr>
          <w:b/>
        </w:rPr>
        <w:tab/>
        <w:t>PAGNR:….</w:t>
      </w:r>
    </w:p>
    <w:p w:rsidR="00557A95" w:rsidRPr="00404298" w:rsidRDefault="00557A95" w:rsidP="00557A9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68"/>
        <w:gridCol w:w="2723"/>
        <w:gridCol w:w="3685"/>
      </w:tblGrid>
      <w:tr w:rsidR="00557A95" w:rsidRPr="00404298" w:rsidTr="00550D1B">
        <w:trPr>
          <w:gridAfter w:val="2"/>
          <w:wAfter w:w="6408" w:type="dxa"/>
          <w:cantSplit/>
          <w:trHeight w:val="240"/>
        </w:trPr>
        <w:tc>
          <w:tcPr>
            <w:tcW w:w="968" w:type="dxa"/>
            <w:vMerge w:val="restart"/>
          </w:tcPr>
          <w:p w:rsidR="00557A95" w:rsidRPr="00404298" w:rsidRDefault="00557A95" w:rsidP="00550D1B">
            <w:pPr>
              <w:jc w:val="center"/>
            </w:pPr>
            <w:proofErr w:type="spellStart"/>
            <w:r w:rsidRPr="00404298">
              <w:t>Kilome</w:t>
            </w:r>
            <w:proofErr w:type="spellEnd"/>
            <w:r w:rsidRPr="00404298">
              <w:t>-</w:t>
            </w:r>
          </w:p>
          <w:p w:rsidR="00557A95" w:rsidRPr="00404298" w:rsidRDefault="00557A95" w:rsidP="00550D1B">
            <w:pPr>
              <w:jc w:val="center"/>
            </w:pPr>
            <w:proofErr w:type="spellStart"/>
            <w:r w:rsidRPr="00404298">
              <w:t>trering</w:t>
            </w:r>
            <w:proofErr w:type="spellEnd"/>
          </w:p>
          <w:p w:rsidR="00557A95" w:rsidRPr="00404298" w:rsidRDefault="00557A95" w:rsidP="00550D1B">
            <w:pPr>
              <w:jc w:val="center"/>
            </w:pPr>
            <w:r w:rsidRPr="00404298">
              <w:t>(m)</w:t>
            </w:r>
          </w:p>
        </w:tc>
      </w:tr>
      <w:tr w:rsidR="00557A95" w:rsidRPr="00404298" w:rsidTr="00550D1B">
        <w:trPr>
          <w:cantSplit/>
          <w:trHeight w:val="124"/>
        </w:trPr>
        <w:tc>
          <w:tcPr>
            <w:tcW w:w="968" w:type="dxa"/>
            <w:vMerge/>
          </w:tcPr>
          <w:p w:rsidR="00557A95" w:rsidRPr="00404298" w:rsidRDefault="00557A95" w:rsidP="00550D1B">
            <w:pPr>
              <w:jc w:val="center"/>
            </w:pPr>
          </w:p>
        </w:tc>
        <w:tc>
          <w:tcPr>
            <w:tcW w:w="2723" w:type="dxa"/>
          </w:tcPr>
          <w:p w:rsidR="00557A95" w:rsidRPr="00404298" w:rsidRDefault="00557A95" w:rsidP="00550D1B">
            <w:pPr>
              <w:jc w:val="center"/>
            </w:pPr>
            <w:r w:rsidRPr="00404298">
              <w:t>Hoogte rechter kantstreep</w:t>
            </w:r>
          </w:p>
        </w:tc>
        <w:tc>
          <w:tcPr>
            <w:tcW w:w="3685" w:type="dxa"/>
          </w:tcPr>
          <w:p w:rsidR="00557A95" w:rsidRPr="00404298" w:rsidRDefault="00557A95" w:rsidP="00550D1B">
            <w:pPr>
              <w:jc w:val="center"/>
            </w:pPr>
            <w:r w:rsidRPr="00404298">
              <w:t>Dwarshelling (%)</w:t>
            </w:r>
          </w:p>
        </w:tc>
      </w:tr>
      <w:tr w:rsidR="00557A95" w:rsidRPr="00404298" w:rsidTr="00550D1B">
        <w:trPr>
          <w:trHeight w:val="184"/>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p>
        </w:tc>
        <w:tc>
          <w:tcPr>
            <w:tcW w:w="2723" w:type="dxa"/>
          </w:tcPr>
          <w:p w:rsidR="00557A95" w:rsidRPr="00404298" w:rsidRDefault="00557A95" w:rsidP="00550D1B">
            <w:pPr>
              <w:jc w:val="center"/>
            </w:pPr>
          </w:p>
        </w:tc>
        <w:tc>
          <w:tcPr>
            <w:tcW w:w="3685" w:type="dxa"/>
          </w:tcPr>
          <w:p w:rsidR="00557A95" w:rsidRPr="00404298" w:rsidRDefault="00557A95" w:rsidP="00550D1B">
            <w:pPr>
              <w:jc w:val="center"/>
            </w:pPr>
          </w:p>
        </w:tc>
      </w:tr>
    </w:tbl>
    <w:p w:rsidR="00557A95" w:rsidRDefault="00557A95" w:rsidP="00557A95"/>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000" w:firstRow="0" w:lastRow="0" w:firstColumn="0" w:lastColumn="0" w:noHBand="0" w:noVBand="0"/>
      </w:tblPr>
      <w:tblGrid>
        <w:gridCol w:w="9322"/>
      </w:tblGrid>
      <w:tr w:rsidR="00557A95" w:rsidRPr="00404298" w:rsidTr="00550D1B">
        <w:tc>
          <w:tcPr>
            <w:tcW w:w="9322" w:type="dxa"/>
            <w:shd w:val="clear" w:color="auto" w:fill="FFFF99"/>
          </w:tcPr>
          <w:p w:rsidR="00557A95" w:rsidRPr="00404298" w:rsidRDefault="00557A95" w:rsidP="00550D1B">
            <w:pPr>
              <w:keepNext/>
              <w:rPr>
                <w:b/>
                <w:szCs w:val="19"/>
              </w:rPr>
            </w:pPr>
            <w:r>
              <w:rPr>
                <w:b/>
                <w:szCs w:val="19"/>
              </w:rPr>
              <w:t>Toelichting:</w:t>
            </w:r>
          </w:p>
        </w:tc>
      </w:tr>
      <w:tr w:rsidR="00557A95" w:rsidRPr="00404298" w:rsidTr="00550D1B">
        <w:tc>
          <w:tcPr>
            <w:tcW w:w="9322" w:type="dxa"/>
            <w:shd w:val="clear" w:color="auto" w:fill="FFFF99"/>
          </w:tcPr>
          <w:p w:rsidR="00557A95" w:rsidRDefault="00557A95" w:rsidP="00550D1B">
            <w:pPr>
              <w:keepNext/>
              <w:rPr>
                <w:szCs w:val="19"/>
              </w:rPr>
            </w:pPr>
            <w:r>
              <w:rPr>
                <w:szCs w:val="19"/>
              </w:rPr>
              <w:t xml:space="preserve">Deze of een soortgelijke bijlage </w:t>
            </w:r>
            <w:r w:rsidRPr="00567FB4">
              <w:rPr>
                <w:szCs w:val="19"/>
                <w:u w:val="single"/>
              </w:rPr>
              <w:t>kan</w:t>
            </w:r>
            <w:r>
              <w:rPr>
                <w:szCs w:val="19"/>
              </w:rPr>
              <w:t xml:space="preserve"> worden toegepast om een profielverbetering voor te schrijven. Het ontwerp hiervoor kan gemaakt worden door het adviesbureau dat het toestandsonderzoek uitvoert. </w:t>
            </w:r>
          </w:p>
          <w:p w:rsidR="00557A95" w:rsidRDefault="00557A95" w:rsidP="00550D1B">
            <w:pPr>
              <w:keepNext/>
              <w:rPr>
                <w:szCs w:val="19"/>
              </w:rPr>
            </w:pPr>
          </w:p>
          <w:p w:rsidR="00557A95" w:rsidRDefault="00557A95" w:rsidP="00550D1B">
            <w:pPr>
              <w:keepNext/>
              <w:rPr>
                <w:szCs w:val="19"/>
              </w:rPr>
            </w:pPr>
            <w:r>
              <w:rPr>
                <w:szCs w:val="19"/>
              </w:rPr>
              <w:t xml:space="preserve">Het is ook mogelijk om het ontwerp van de profielverbetering aan ON over te laten. Dan moeten wel criteria voor dwarshelling en langsonvlakheid worden meegegeven.  De nieuwbouwcriteria volgens de ROA kunnen in bestaande situaties tot zeer ingrijpende maatregelen leiden. Het is dus in het algemeen niet verstandig deze onverminderd aan te houden. </w:t>
            </w:r>
          </w:p>
          <w:p w:rsidR="00557A95" w:rsidRDefault="00557A95" w:rsidP="00550D1B">
            <w:pPr>
              <w:keepNext/>
              <w:rPr>
                <w:szCs w:val="19"/>
              </w:rPr>
            </w:pPr>
          </w:p>
          <w:p w:rsidR="00557A95" w:rsidRDefault="00557A95" w:rsidP="00550D1B">
            <w:pPr>
              <w:keepNext/>
              <w:rPr>
                <w:szCs w:val="19"/>
              </w:rPr>
            </w:pPr>
            <w:r>
              <w:rPr>
                <w:szCs w:val="19"/>
              </w:rPr>
              <w:t xml:space="preserve">Daarnaast moet er dan voor gewaakt worden dat de draagkracht niet onvoldoende wordt door profielfrezen. Een mogelijkheid zou zijn te eisen dat de verharding niet dunner mag worden, maar dat kan leiden tot veel uitvullingen. Indien </w:t>
            </w:r>
            <w:proofErr w:type="spellStart"/>
            <w:r>
              <w:rPr>
                <w:szCs w:val="19"/>
              </w:rPr>
              <w:t>profiefrezen</w:t>
            </w:r>
            <w:proofErr w:type="spellEnd"/>
            <w:r>
              <w:rPr>
                <w:szCs w:val="19"/>
              </w:rPr>
              <w:t xml:space="preserve"> wordt toegestaan is ON volgens de Eisen Bovenbouw alsnog  gehouden om te zorgen dat de vereiste restlevensduur behouden blijft, maar de handhaving door OG is dan complexer. </w:t>
            </w:r>
          </w:p>
          <w:p w:rsidR="00557A95" w:rsidRDefault="00557A95" w:rsidP="00550D1B">
            <w:pPr>
              <w:keepNext/>
              <w:rPr>
                <w:szCs w:val="19"/>
              </w:rPr>
            </w:pPr>
          </w:p>
          <w:p w:rsidR="00557A95" w:rsidRDefault="00557A95" w:rsidP="00550D1B">
            <w:pPr>
              <w:keepNext/>
              <w:rPr>
                <w:szCs w:val="19"/>
              </w:rPr>
            </w:pPr>
            <w:r>
              <w:rPr>
                <w:szCs w:val="19"/>
              </w:rPr>
              <w:t>Indien geen profielverbetering nodig is op deze Bijlage uitsluitend “Niet  van Toepassing” vermelden.</w:t>
            </w:r>
          </w:p>
          <w:p w:rsidR="00557A95" w:rsidRPr="00404298" w:rsidRDefault="00557A95" w:rsidP="00550D1B">
            <w:pPr>
              <w:keepNext/>
              <w:rPr>
                <w:szCs w:val="19"/>
              </w:rPr>
            </w:pPr>
          </w:p>
        </w:tc>
      </w:tr>
    </w:tbl>
    <w:p w:rsidR="00557A95" w:rsidRDefault="00557A95" w:rsidP="00557A95">
      <w:pPr>
        <w:sectPr w:rsidR="00557A95" w:rsidSect="00557A95">
          <w:pgSz w:w="11906" w:h="16838" w:code="9"/>
          <w:pgMar w:top="1418" w:right="1418" w:bottom="1259" w:left="1418" w:header="709" w:footer="709" w:gutter="0"/>
          <w:cols w:space="708"/>
          <w:docGrid w:linePitch="360"/>
        </w:sectPr>
      </w:pPr>
      <w:bookmarkStart w:id="7" w:name="_GoBack"/>
      <w:bookmarkEnd w:id="7"/>
    </w:p>
    <w:p w:rsidR="00241548" w:rsidRPr="00241548" w:rsidRDefault="00241548" w:rsidP="00241548"/>
    <w:sectPr w:rsidR="00241548" w:rsidRPr="00241548" w:rsidSect="0073653F">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167B" w:rsidRDefault="00B1167B" w:rsidP="0088501B">
      <w:r>
        <w:separator/>
      </w:r>
    </w:p>
  </w:endnote>
  <w:endnote w:type="continuationSeparator" w:id="0">
    <w:p w:rsidR="00B1167B" w:rsidRDefault="00B1167B"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Open Sans',Tahoma">
    <w:altName w:val="Calibri"/>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amp;W Syntax (Adobe)">
    <w:panose1 w:val="020B0500000000000000"/>
    <w:charset w:val="00"/>
    <w:family w:val="swiss"/>
    <w:pitch w:val="variable"/>
    <w:sig w:usb0="A0000007" w:usb1="00000000" w:usb2="00000000" w:usb3="00000000" w:csb0="0000011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167B" w:rsidRDefault="00B1167B" w:rsidP="0088501B">
      <w:r>
        <w:separator/>
      </w:r>
    </w:p>
  </w:footnote>
  <w:footnote w:type="continuationSeparator" w:id="0">
    <w:p w:rsidR="00B1167B" w:rsidRDefault="00B1167B" w:rsidP="008850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nsid w:val="02D54C6C"/>
    <w:multiLevelType w:val="multilevel"/>
    <w:tmpl w:val="06962652"/>
    <w:numStyleLink w:val="Lijststijl"/>
  </w:abstractNum>
  <w:abstractNum w:abstractNumId="4">
    <w:nsid w:val="04AF55C7"/>
    <w:multiLevelType w:val="multilevel"/>
    <w:tmpl w:val="06962652"/>
    <w:numStyleLink w:val="Lijststijl"/>
  </w:abstractNum>
  <w:abstractNum w:abstractNumId="5">
    <w:nsid w:val="063964C2"/>
    <w:multiLevelType w:val="multilevel"/>
    <w:tmpl w:val="06962652"/>
    <w:numStyleLink w:val="Lijststijl"/>
  </w:abstractNum>
  <w:abstractNum w:abstractNumId="6">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09483BD7"/>
    <w:multiLevelType w:val="multilevel"/>
    <w:tmpl w:val="06962652"/>
    <w:numStyleLink w:val="Lijststijl"/>
  </w:abstractNum>
  <w:abstractNum w:abstractNumId="8">
    <w:nsid w:val="0A9D5DE4"/>
    <w:multiLevelType w:val="multilevel"/>
    <w:tmpl w:val="06962652"/>
    <w:numStyleLink w:val="Lijststijl"/>
  </w:abstractNum>
  <w:abstractNum w:abstractNumId="9">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nsid w:val="1895513E"/>
    <w:multiLevelType w:val="multilevel"/>
    <w:tmpl w:val="06962652"/>
    <w:numStyleLink w:val="Lijststijl"/>
  </w:abstractNum>
  <w:abstractNum w:abstractNumId="13">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F82458"/>
    <w:multiLevelType w:val="multilevel"/>
    <w:tmpl w:val="6A8E5BD4"/>
    <w:numStyleLink w:val="Stijl2"/>
  </w:abstractNum>
  <w:abstractNum w:abstractNumId="15">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6">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nsid w:val="31CB79D8"/>
    <w:multiLevelType w:val="multilevel"/>
    <w:tmpl w:val="06962652"/>
    <w:numStyleLink w:val="Lijststijl"/>
  </w:abstractNum>
  <w:abstractNum w:abstractNumId="18">
    <w:nsid w:val="31E853D2"/>
    <w:multiLevelType w:val="multilevel"/>
    <w:tmpl w:val="06962652"/>
    <w:numStyleLink w:val="Lijststijl"/>
  </w:abstractNum>
  <w:abstractNum w:abstractNumId="19">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6A6389A"/>
    <w:multiLevelType w:val="multilevel"/>
    <w:tmpl w:val="6A8E5BD4"/>
    <w:numStyleLink w:val="Stijl2"/>
  </w:abstractNum>
  <w:abstractNum w:abstractNumId="21">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nsid w:val="47DB631B"/>
    <w:multiLevelType w:val="multilevel"/>
    <w:tmpl w:val="06962652"/>
    <w:numStyleLink w:val="Lijststijl"/>
  </w:abstractNum>
  <w:abstractNum w:abstractNumId="23">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5">
    <w:nsid w:val="5CAF5D0D"/>
    <w:multiLevelType w:val="multilevel"/>
    <w:tmpl w:val="06962652"/>
    <w:numStyleLink w:val="Lijststijl"/>
  </w:abstractNum>
  <w:abstractNum w:abstractNumId="26">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nsid w:val="79050C84"/>
    <w:multiLevelType w:val="multilevel"/>
    <w:tmpl w:val="06962652"/>
    <w:numStyleLink w:val="Lijststijl"/>
  </w:abstractNum>
  <w:num w:numId="1">
    <w:abstractNumId w:val="9"/>
  </w:num>
  <w:num w:numId="2">
    <w:abstractNumId w:val="11"/>
  </w:num>
  <w:num w:numId="3">
    <w:abstractNumId w:val="25"/>
  </w:num>
  <w:num w:numId="4">
    <w:abstractNumId w:val="10"/>
  </w:num>
  <w:num w:numId="5">
    <w:abstractNumId w:val="14"/>
  </w:num>
  <w:num w:numId="6">
    <w:abstractNumId w:val="17"/>
  </w:num>
  <w:num w:numId="7">
    <w:abstractNumId w:val="2"/>
  </w:num>
  <w:num w:numId="8">
    <w:abstractNumId w:val="1"/>
  </w:num>
  <w:num w:numId="9">
    <w:abstractNumId w:val="0"/>
  </w:num>
  <w:num w:numId="10">
    <w:abstractNumId w:val="7"/>
  </w:num>
  <w:num w:numId="11">
    <w:abstractNumId w:val="5"/>
  </w:num>
  <w:num w:numId="12">
    <w:abstractNumId w:val="5"/>
  </w:num>
  <w:num w:numId="13">
    <w:abstractNumId w:val="26"/>
  </w:num>
  <w:num w:numId="14">
    <w:abstractNumId w:val="3"/>
  </w:num>
  <w:num w:numId="15">
    <w:abstractNumId w:val="15"/>
  </w:num>
  <w:num w:numId="16">
    <w:abstractNumId w:val="21"/>
  </w:num>
  <w:num w:numId="17">
    <w:abstractNumId w:val="8"/>
  </w:num>
  <w:num w:numId="18">
    <w:abstractNumId w:val="18"/>
  </w:num>
  <w:num w:numId="19">
    <w:abstractNumId w:val="27"/>
  </w:num>
  <w:num w:numId="20">
    <w:abstractNumId w:val="12"/>
  </w:num>
  <w:num w:numId="21">
    <w:abstractNumId w:val="20"/>
  </w:num>
  <w:num w:numId="22">
    <w:abstractNumId w:val="22"/>
  </w:num>
  <w:num w:numId="23">
    <w:abstractNumId w:val="16"/>
  </w:num>
  <w:num w:numId="24">
    <w:abstractNumId w:val="24"/>
  </w:num>
  <w:num w:numId="25">
    <w:abstractNumId w:val="23"/>
  </w:num>
  <w:num w:numId="26">
    <w:abstractNumId w:val="6"/>
  </w:num>
  <w:num w:numId="27">
    <w:abstractNumId w:val="13"/>
  </w:num>
  <w:num w:numId="28">
    <w:abstractNumId w:val="19"/>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A95"/>
    <w:rsid w:val="000E1F3B"/>
    <w:rsid w:val="001D6F03"/>
    <w:rsid w:val="00241548"/>
    <w:rsid w:val="002A6578"/>
    <w:rsid w:val="002B1092"/>
    <w:rsid w:val="002E0FD2"/>
    <w:rsid w:val="0038549E"/>
    <w:rsid w:val="003C4BF2"/>
    <w:rsid w:val="0040142D"/>
    <w:rsid w:val="0040571B"/>
    <w:rsid w:val="00450447"/>
    <w:rsid w:val="004B0EA1"/>
    <w:rsid w:val="004D766D"/>
    <w:rsid w:val="00557A95"/>
    <w:rsid w:val="005A4FBE"/>
    <w:rsid w:val="005D2CF1"/>
    <w:rsid w:val="005E046F"/>
    <w:rsid w:val="006006F5"/>
    <w:rsid w:val="006D2E66"/>
    <w:rsid w:val="006F42D7"/>
    <w:rsid w:val="0073653F"/>
    <w:rsid w:val="007F4AEA"/>
    <w:rsid w:val="0088501B"/>
    <w:rsid w:val="008E3581"/>
    <w:rsid w:val="00905289"/>
    <w:rsid w:val="009C5CF5"/>
    <w:rsid w:val="00A32591"/>
    <w:rsid w:val="00A77ABF"/>
    <w:rsid w:val="00A863E9"/>
    <w:rsid w:val="00B022C4"/>
    <w:rsid w:val="00B1167B"/>
    <w:rsid w:val="00B559E9"/>
    <w:rsid w:val="00B72222"/>
    <w:rsid w:val="00B80650"/>
    <w:rsid w:val="00C36FAA"/>
    <w:rsid w:val="00CA55CC"/>
    <w:rsid w:val="00DA3555"/>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nhideWhenUsed="0" w:qFormat="1"/>
    <w:lsdException w:name="heading 1" w:semiHidden="0" w:uiPriority="8"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uiPriority w:val="99"/>
    <w:rsid w:val="00557A95"/>
    <w:pPr>
      <w:spacing w:line="0" w:lineRule="atLeast"/>
    </w:pPr>
    <w:rPr>
      <w:rFonts w:ascii="'Open Sans',Tahoma" w:eastAsia="'Open Sans',Tahoma" w:hAnsi="'Open Sans',Tahoma" w:cs="'Open Sans',Tahoma"/>
      <w:sz w:val="16"/>
      <w:szCs w:val="20"/>
      <w:lang w:eastAsia="nl-NL"/>
    </w:rPr>
  </w:style>
  <w:style w:type="paragraph" w:styleId="Kop1">
    <w:name w:val="heading 1"/>
    <w:basedOn w:val="Standaard"/>
    <w:next w:val="Standaard"/>
    <w:link w:val="Kop1Char"/>
    <w:uiPriority w:val="8"/>
    <w:qFormat/>
    <w:rsid w:val="00B022C4"/>
    <w:pPr>
      <w:keepNext/>
      <w:keepLines/>
      <w:spacing w:line="240" w:lineRule="auto"/>
      <w:outlineLvl w:val="0"/>
    </w:pPr>
    <w:rPr>
      <w:rFonts w:ascii="Verdana" w:eastAsiaTheme="majorEastAsia" w:hAnsi="Verdana" w:cstheme="majorBidi"/>
      <w:bCs/>
      <w:sz w:val="24"/>
      <w:szCs w:val="28"/>
      <w:lang w:eastAsia="en-US"/>
    </w:rPr>
  </w:style>
  <w:style w:type="paragraph" w:styleId="Kop2">
    <w:name w:val="heading 2"/>
    <w:basedOn w:val="Standaard"/>
    <w:next w:val="Standaard"/>
    <w:link w:val="Kop2Char"/>
    <w:uiPriority w:val="9"/>
    <w:qFormat/>
    <w:rsid w:val="00B022C4"/>
    <w:pPr>
      <w:keepNext/>
      <w:keepLines/>
      <w:spacing w:line="240" w:lineRule="auto"/>
      <w:outlineLvl w:val="1"/>
    </w:pPr>
    <w:rPr>
      <w:rFonts w:ascii="Verdana" w:eastAsiaTheme="majorEastAsia" w:hAnsi="Verdana" w:cstheme="majorBidi"/>
      <w:b/>
      <w:bCs/>
      <w:sz w:val="18"/>
      <w:szCs w:val="26"/>
      <w:lang w:eastAsia="en-US"/>
    </w:rPr>
  </w:style>
  <w:style w:type="paragraph" w:styleId="Kop3">
    <w:name w:val="heading 3"/>
    <w:basedOn w:val="Standaard"/>
    <w:next w:val="Standaard"/>
    <w:link w:val="Kop3Char"/>
    <w:uiPriority w:val="9"/>
    <w:qFormat/>
    <w:rsid w:val="00B022C4"/>
    <w:pPr>
      <w:keepNext/>
      <w:keepLines/>
      <w:spacing w:line="240" w:lineRule="auto"/>
      <w:outlineLvl w:val="2"/>
    </w:pPr>
    <w:rPr>
      <w:rFonts w:ascii="Verdana" w:eastAsiaTheme="majorEastAsia" w:hAnsi="Verdana" w:cstheme="majorBidi"/>
      <w:bCs/>
      <w:i/>
      <w:sz w:val="18"/>
      <w:szCs w:val="18"/>
      <w:lang w:eastAsia="en-US"/>
    </w:rPr>
  </w:style>
  <w:style w:type="paragraph" w:styleId="Kop4">
    <w:name w:val="heading 4"/>
    <w:basedOn w:val="Standaard"/>
    <w:next w:val="Standaard"/>
    <w:link w:val="Kop4Char"/>
    <w:uiPriority w:val="9"/>
    <w:qFormat/>
    <w:rsid w:val="00B022C4"/>
    <w:pPr>
      <w:keepNext/>
      <w:keepLines/>
      <w:spacing w:line="240" w:lineRule="auto"/>
      <w:outlineLvl w:val="3"/>
    </w:pPr>
    <w:rPr>
      <w:rFonts w:ascii="Verdana" w:eastAsiaTheme="majorEastAsia" w:hAnsi="Verdana" w:cstheme="majorBidi"/>
      <w:bCs/>
      <w:iCs/>
      <w:sz w:val="18"/>
      <w:szCs w:val="18"/>
      <w:lang w:eastAsia="en-US"/>
    </w:rPr>
  </w:style>
  <w:style w:type="paragraph" w:styleId="Kop5">
    <w:name w:val="heading 5"/>
    <w:basedOn w:val="Standaard"/>
    <w:next w:val="Standaard"/>
    <w:link w:val="Kop5Char"/>
    <w:uiPriority w:val="9"/>
    <w:semiHidden/>
    <w:rsid w:val="0040571B"/>
    <w:pPr>
      <w:keepNext/>
      <w:keepLines/>
      <w:spacing w:before="200" w:line="240" w:lineRule="auto"/>
      <w:outlineLvl w:val="4"/>
    </w:pPr>
    <w:rPr>
      <w:rFonts w:asciiTheme="majorHAnsi" w:eastAsiaTheme="majorEastAsia" w:hAnsiTheme="majorHAnsi" w:cstheme="majorBidi"/>
      <w:color w:val="877803" w:themeColor="accent1" w:themeShade="7F"/>
      <w:sz w:val="18"/>
      <w:szCs w:val="18"/>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line="240" w:lineRule="auto"/>
    </w:pPr>
    <w:rPr>
      <w:rFonts w:asciiTheme="minorHAnsi" w:eastAsiaTheme="majorEastAsia" w:hAnsiTheme="minorHAnsi" w:cstheme="majorBidi"/>
      <w:spacing w:val="5"/>
      <w:kern w:val="28"/>
      <w:sz w:val="52"/>
      <w:szCs w:val="52"/>
      <w:lang w:eastAsia="en-US"/>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rFonts w:asciiTheme="minorHAnsi" w:eastAsiaTheme="minorHAnsi" w:hAnsiTheme="minorHAnsi" w:cstheme="minorBidi"/>
      <w:sz w:val="13"/>
      <w:szCs w:val="18"/>
      <w:lang w:eastAsia="en-US"/>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rFonts w:asciiTheme="minorHAnsi" w:eastAsiaTheme="minorHAnsi" w:hAnsiTheme="minorHAnsi" w:cstheme="minorBidi"/>
      <w:sz w:val="13"/>
      <w:szCs w:val="18"/>
      <w:lang w:eastAsia="en-US"/>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pPr>
      <w:spacing w:line="240" w:lineRule="auto"/>
    </w:pPr>
    <w:rPr>
      <w:rFonts w:ascii="Tahoma" w:eastAsiaTheme="minorHAnsi" w:hAnsi="Tahoma" w:cs="Tahoma"/>
      <w:szCs w:val="16"/>
      <w:lang w:eastAsia="en-US"/>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spacing w:line="240" w:lineRule="auto"/>
    </w:pPr>
    <w:rPr>
      <w:rFonts w:asciiTheme="majorHAnsi" w:eastAsiaTheme="majorEastAsia" w:hAnsiTheme="majorHAnsi" w:cstheme="majorBidi"/>
      <w:i/>
      <w:iCs/>
      <w:color w:val="F9E11E" w:themeColor="accent1"/>
      <w:spacing w:val="15"/>
      <w:sz w:val="24"/>
      <w:szCs w:val="24"/>
      <w:lang w:eastAsia="en-US"/>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pPr>
      <w:spacing w:line="240" w:lineRule="auto"/>
    </w:pPr>
    <w:rPr>
      <w:rFonts w:asciiTheme="minorHAnsi" w:eastAsiaTheme="minorHAnsi" w:hAnsiTheme="minorHAnsi" w:cstheme="minorBidi"/>
      <w:i/>
      <w:iCs/>
      <w:color w:val="4F81BD" w:themeColor="text1"/>
      <w:sz w:val="18"/>
      <w:szCs w:val="18"/>
      <w:lang w:eastAsia="en-US"/>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line="240" w:lineRule="auto"/>
      <w:ind w:left="936" w:right="936"/>
    </w:pPr>
    <w:rPr>
      <w:rFonts w:asciiTheme="minorHAnsi" w:eastAsiaTheme="minorHAnsi" w:hAnsiTheme="minorHAnsi" w:cstheme="minorBidi"/>
      <w:b/>
      <w:bCs/>
      <w:i/>
      <w:iCs/>
      <w:color w:val="F9E11E" w:themeColor="accent1"/>
      <w:sz w:val="18"/>
      <w:szCs w:val="18"/>
      <w:lang w:eastAsia="en-US"/>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spacing w:line="240" w:lineRule="auto"/>
    </w:pPr>
    <w:rPr>
      <w:rFonts w:asciiTheme="minorHAnsi" w:eastAsiaTheme="minorHAnsi" w:hAnsiTheme="minorHAnsi" w:cstheme="minorBidi"/>
      <w:sz w:val="18"/>
      <w:szCs w:val="18"/>
      <w:lang w:eastAsia="en-US"/>
    </w:rPr>
  </w:style>
  <w:style w:type="paragraph" w:customStyle="1" w:styleId="broodtekst">
    <w:name w:val="broodtekst"/>
    <w:basedOn w:val="Standaard"/>
    <w:link w:val="broodtekstChar"/>
    <w:rsid w:val="00557A95"/>
    <w:pPr>
      <w:tabs>
        <w:tab w:val="left" w:pos="227"/>
        <w:tab w:val="left" w:pos="454"/>
        <w:tab w:val="left" w:pos="680"/>
      </w:tabs>
      <w:autoSpaceDE w:val="0"/>
      <w:autoSpaceDN w:val="0"/>
      <w:adjustRightInd w:val="0"/>
      <w:spacing w:line="240" w:lineRule="atLeast"/>
    </w:pPr>
    <w:rPr>
      <w:rFonts w:ascii="Verdana" w:eastAsia="Times New Roman" w:hAnsi="Verdana" w:cs="Times New Roman"/>
      <w:sz w:val="18"/>
      <w:szCs w:val="18"/>
    </w:rPr>
  </w:style>
  <w:style w:type="paragraph" w:customStyle="1" w:styleId="RapportReferentie">
    <w:name w:val="RapportReferentie"/>
    <w:basedOn w:val="Standaard"/>
    <w:rsid w:val="00557A95"/>
    <w:pPr>
      <w:spacing w:line="180" w:lineRule="exact"/>
    </w:pPr>
    <w:rPr>
      <w:rFonts w:ascii="V&amp;W Syntax (Adobe)" w:eastAsia="Times New Roman" w:hAnsi="V&amp;W Syntax (Adobe)" w:cs="Times New Roman"/>
      <w:spacing w:val="4"/>
    </w:rPr>
  </w:style>
  <w:style w:type="character" w:customStyle="1" w:styleId="broodtekstChar">
    <w:name w:val="broodtekst Char"/>
    <w:link w:val="broodtekst"/>
    <w:rsid w:val="00557A95"/>
    <w:rPr>
      <w:rFonts w:ascii="Verdana" w:eastAsia="Times New Roman" w:hAnsi="Verdana" w:cs="Times New Roman"/>
      <w:lang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nhideWhenUsed="0" w:qFormat="1"/>
    <w:lsdException w:name="heading 1" w:semiHidden="0" w:uiPriority="8"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uiPriority w:val="99"/>
    <w:rsid w:val="00557A95"/>
    <w:pPr>
      <w:spacing w:line="0" w:lineRule="atLeast"/>
    </w:pPr>
    <w:rPr>
      <w:rFonts w:ascii="'Open Sans',Tahoma" w:eastAsia="'Open Sans',Tahoma" w:hAnsi="'Open Sans',Tahoma" w:cs="'Open Sans',Tahoma"/>
      <w:sz w:val="16"/>
      <w:szCs w:val="20"/>
      <w:lang w:eastAsia="nl-NL"/>
    </w:rPr>
  </w:style>
  <w:style w:type="paragraph" w:styleId="Kop1">
    <w:name w:val="heading 1"/>
    <w:basedOn w:val="Standaard"/>
    <w:next w:val="Standaard"/>
    <w:link w:val="Kop1Char"/>
    <w:uiPriority w:val="8"/>
    <w:qFormat/>
    <w:rsid w:val="00B022C4"/>
    <w:pPr>
      <w:keepNext/>
      <w:keepLines/>
      <w:spacing w:line="240" w:lineRule="auto"/>
      <w:outlineLvl w:val="0"/>
    </w:pPr>
    <w:rPr>
      <w:rFonts w:ascii="Verdana" w:eastAsiaTheme="majorEastAsia" w:hAnsi="Verdana" w:cstheme="majorBidi"/>
      <w:bCs/>
      <w:sz w:val="24"/>
      <w:szCs w:val="28"/>
      <w:lang w:eastAsia="en-US"/>
    </w:rPr>
  </w:style>
  <w:style w:type="paragraph" w:styleId="Kop2">
    <w:name w:val="heading 2"/>
    <w:basedOn w:val="Standaard"/>
    <w:next w:val="Standaard"/>
    <w:link w:val="Kop2Char"/>
    <w:uiPriority w:val="9"/>
    <w:qFormat/>
    <w:rsid w:val="00B022C4"/>
    <w:pPr>
      <w:keepNext/>
      <w:keepLines/>
      <w:spacing w:line="240" w:lineRule="auto"/>
      <w:outlineLvl w:val="1"/>
    </w:pPr>
    <w:rPr>
      <w:rFonts w:ascii="Verdana" w:eastAsiaTheme="majorEastAsia" w:hAnsi="Verdana" w:cstheme="majorBidi"/>
      <w:b/>
      <w:bCs/>
      <w:sz w:val="18"/>
      <w:szCs w:val="26"/>
      <w:lang w:eastAsia="en-US"/>
    </w:rPr>
  </w:style>
  <w:style w:type="paragraph" w:styleId="Kop3">
    <w:name w:val="heading 3"/>
    <w:basedOn w:val="Standaard"/>
    <w:next w:val="Standaard"/>
    <w:link w:val="Kop3Char"/>
    <w:uiPriority w:val="9"/>
    <w:qFormat/>
    <w:rsid w:val="00B022C4"/>
    <w:pPr>
      <w:keepNext/>
      <w:keepLines/>
      <w:spacing w:line="240" w:lineRule="auto"/>
      <w:outlineLvl w:val="2"/>
    </w:pPr>
    <w:rPr>
      <w:rFonts w:ascii="Verdana" w:eastAsiaTheme="majorEastAsia" w:hAnsi="Verdana" w:cstheme="majorBidi"/>
      <w:bCs/>
      <w:i/>
      <w:sz w:val="18"/>
      <w:szCs w:val="18"/>
      <w:lang w:eastAsia="en-US"/>
    </w:rPr>
  </w:style>
  <w:style w:type="paragraph" w:styleId="Kop4">
    <w:name w:val="heading 4"/>
    <w:basedOn w:val="Standaard"/>
    <w:next w:val="Standaard"/>
    <w:link w:val="Kop4Char"/>
    <w:uiPriority w:val="9"/>
    <w:qFormat/>
    <w:rsid w:val="00B022C4"/>
    <w:pPr>
      <w:keepNext/>
      <w:keepLines/>
      <w:spacing w:line="240" w:lineRule="auto"/>
      <w:outlineLvl w:val="3"/>
    </w:pPr>
    <w:rPr>
      <w:rFonts w:ascii="Verdana" w:eastAsiaTheme="majorEastAsia" w:hAnsi="Verdana" w:cstheme="majorBidi"/>
      <w:bCs/>
      <w:iCs/>
      <w:sz w:val="18"/>
      <w:szCs w:val="18"/>
      <w:lang w:eastAsia="en-US"/>
    </w:rPr>
  </w:style>
  <w:style w:type="paragraph" w:styleId="Kop5">
    <w:name w:val="heading 5"/>
    <w:basedOn w:val="Standaard"/>
    <w:next w:val="Standaard"/>
    <w:link w:val="Kop5Char"/>
    <w:uiPriority w:val="9"/>
    <w:semiHidden/>
    <w:rsid w:val="0040571B"/>
    <w:pPr>
      <w:keepNext/>
      <w:keepLines/>
      <w:spacing w:before="200" w:line="240" w:lineRule="auto"/>
      <w:outlineLvl w:val="4"/>
    </w:pPr>
    <w:rPr>
      <w:rFonts w:asciiTheme="majorHAnsi" w:eastAsiaTheme="majorEastAsia" w:hAnsiTheme="majorHAnsi" w:cstheme="majorBidi"/>
      <w:color w:val="877803" w:themeColor="accent1" w:themeShade="7F"/>
      <w:sz w:val="18"/>
      <w:szCs w:val="18"/>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line="240" w:lineRule="auto"/>
    </w:pPr>
    <w:rPr>
      <w:rFonts w:asciiTheme="minorHAnsi" w:eastAsiaTheme="majorEastAsia" w:hAnsiTheme="minorHAnsi" w:cstheme="majorBidi"/>
      <w:spacing w:val="5"/>
      <w:kern w:val="28"/>
      <w:sz w:val="52"/>
      <w:szCs w:val="52"/>
      <w:lang w:eastAsia="en-US"/>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rFonts w:asciiTheme="minorHAnsi" w:eastAsiaTheme="minorHAnsi" w:hAnsiTheme="minorHAnsi" w:cstheme="minorBidi"/>
      <w:sz w:val="13"/>
      <w:szCs w:val="18"/>
      <w:lang w:eastAsia="en-US"/>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rFonts w:asciiTheme="minorHAnsi" w:eastAsiaTheme="minorHAnsi" w:hAnsiTheme="minorHAnsi" w:cstheme="minorBidi"/>
      <w:sz w:val="13"/>
      <w:szCs w:val="18"/>
      <w:lang w:eastAsia="en-US"/>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pPr>
      <w:spacing w:line="240" w:lineRule="auto"/>
    </w:pPr>
    <w:rPr>
      <w:rFonts w:ascii="Tahoma" w:eastAsiaTheme="minorHAnsi" w:hAnsi="Tahoma" w:cs="Tahoma"/>
      <w:szCs w:val="16"/>
      <w:lang w:eastAsia="en-US"/>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spacing w:line="240" w:lineRule="auto"/>
    </w:pPr>
    <w:rPr>
      <w:rFonts w:asciiTheme="majorHAnsi" w:eastAsiaTheme="majorEastAsia" w:hAnsiTheme="majorHAnsi" w:cstheme="majorBidi"/>
      <w:i/>
      <w:iCs/>
      <w:color w:val="F9E11E" w:themeColor="accent1"/>
      <w:spacing w:val="15"/>
      <w:sz w:val="24"/>
      <w:szCs w:val="24"/>
      <w:lang w:eastAsia="en-US"/>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pPr>
      <w:spacing w:line="240" w:lineRule="auto"/>
    </w:pPr>
    <w:rPr>
      <w:rFonts w:asciiTheme="minorHAnsi" w:eastAsiaTheme="minorHAnsi" w:hAnsiTheme="minorHAnsi" w:cstheme="minorBidi"/>
      <w:i/>
      <w:iCs/>
      <w:color w:val="4F81BD" w:themeColor="text1"/>
      <w:sz w:val="18"/>
      <w:szCs w:val="18"/>
      <w:lang w:eastAsia="en-US"/>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line="240" w:lineRule="auto"/>
      <w:ind w:left="936" w:right="936"/>
    </w:pPr>
    <w:rPr>
      <w:rFonts w:asciiTheme="minorHAnsi" w:eastAsiaTheme="minorHAnsi" w:hAnsiTheme="minorHAnsi" w:cstheme="minorBidi"/>
      <w:b/>
      <w:bCs/>
      <w:i/>
      <w:iCs/>
      <w:color w:val="F9E11E" w:themeColor="accent1"/>
      <w:sz w:val="18"/>
      <w:szCs w:val="18"/>
      <w:lang w:eastAsia="en-US"/>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spacing w:line="240" w:lineRule="auto"/>
    </w:pPr>
    <w:rPr>
      <w:rFonts w:asciiTheme="minorHAnsi" w:eastAsiaTheme="minorHAnsi" w:hAnsiTheme="minorHAnsi" w:cstheme="minorBidi"/>
      <w:sz w:val="18"/>
      <w:szCs w:val="18"/>
      <w:lang w:eastAsia="en-US"/>
    </w:rPr>
  </w:style>
  <w:style w:type="paragraph" w:customStyle="1" w:styleId="broodtekst">
    <w:name w:val="broodtekst"/>
    <w:basedOn w:val="Standaard"/>
    <w:link w:val="broodtekstChar"/>
    <w:rsid w:val="00557A95"/>
    <w:pPr>
      <w:tabs>
        <w:tab w:val="left" w:pos="227"/>
        <w:tab w:val="left" w:pos="454"/>
        <w:tab w:val="left" w:pos="680"/>
      </w:tabs>
      <w:autoSpaceDE w:val="0"/>
      <w:autoSpaceDN w:val="0"/>
      <w:adjustRightInd w:val="0"/>
      <w:spacing w:line="240" w:lineRule="atLeast"/>
    </w:pPr>
    <w:rPr>
      <w:rFonts w:ascii="Verdana" w:eastAsia="Times New Roman" w:hAnsi="Verdana" w:cs="Times New Roman"/>
      <w:sz w:val="18"/>
      <w:szCs w:val="18"/>
    </w:rPr>
  </w:style>
  <w:style w:type="paragraph" w:customStyle="1" w:styleId="RapportReferentie">
    <w:name w:val="RapportReferentie"/>
    <w:basedOn w:val="Standaard"/>
    <w:rsid w:val="00557A95"/>
    <w:pPr>
      <w:spacing w:line="180" w:lineRule="exact"/>
    </w:pPr>
    <w:rPr>
      <w:rFonts w:ascii="V&amp;W Syntax (Adobe)" w:eastAsia="Times New Roman" w:hAnsi="V&amp;W Syntax (Adobe)" w:cs="Times New Roman"/>
      <w:spacing w:val="4"/>
    </w:rPr>
  </w:style>
  <w:style w:type="character" w:customStyle="1" w:styleId="broodtekstChar">
    <w:name w:val="broodtekst Char"/>
    <w:link w:val="broodtekst"/>
    <w:rsid w:val="00557A95"/>
    <w:rPr>
      <w:rFonts w:ascii="Verdana" w:eastAsia="Times New Roman" w:hAnsi="Verdana" w:cs="Times New Roman"/>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7A7E04-EACA-44C2-8E1D-84054076B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411</Words>
  <Characters>2266</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2672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Dommelen, Arthur van (GPO)</dc:creator>
  <cp:lastModifiedBy>Dommelen, Arthur van (GPO)</cp:lastModifiedBy>
  <cp:revision>1</cp:revision>
  <dcterms:created xsi:type="dcterms:W3CDTF">2019-10-11T15:28:00Z</dcterms:created>
  <dcterms:modified xsi:type="dcterms:W3CDTF">2019-10-11T15:29:00Z</dcterms:modified>
</cp:coreProperties>
</file>